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DA8D" w14:textId="77777777" w:rsidR="00B26348" w:rsidRDefault="00000000">
      <w:pPr>
        <w:pStyle w:val="Heading1"/>
      </w:pPr>
      <w:r>
        <w:t>22. Causal Analysis - Safeguard Review</w:t>
      </w:r>
    </w:p>
    <w:p w14:paraId="26193CCD" w14:textId="77777777" w:rsidR="00B26348" w:rsidRDefault="00000000">
      <w:r>
        <w:rPr>
          <w:i/>
        </w:rPr>
        <w:t>Ask these questions about the person who was most involved in the incident.</w:t>
      </w:r>
    </w:p>
    <w:p w14:paraId="313E4C55" w14:textId="77777777" w:rsidR="00B26348" w:rsidRDefault="00000000">
      <w:r>
        <w:rPr>
          <w:b/>
        </w:rPr>
        <w:t>496. Was a regulation or company policy violated?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71A63EE" w14:textId="77777777">
        <w:tc>
          <w:tcPr>
            <w:tcW w:w="10512" w:type="dxa"/>
          </w:tcPr>
          <w:p w14:paraId="3E0313C6" w14:textId="77777777" w:rsidR="00B26348" w:rsidRDefault="00000000">
            <w:r>
              <w:t>○ Yes</w:t>
            </w:r>
          </w:p>
        </w:tc>
      </w:tr>
      <w:tr w:rsidR="00B26348" w14:paraId="27679574" w14:textId="77777777">
        <w:tc>
          <w:tcPr>
            <w:tcW w:w="10512" w:type="dxa"/>
          </w:tcPr>
          <w:p w14:paraId="6A78627F" w14:textId="77777777" w:rsidR="00B26348" w:rsidRDefault="00000000">
            <w:r>
              <w:t>○ No</w:t>
            </w:r>
          </w:p>
        </w:tc>
      </w:tr>
      <w:tr w:rsidR="00B26348" w14:paraId="03A718FE" w14:textId="77777777">
        <w:tc>
          <w:tcPr>
            <w:tcW w:w="10512" w:type="dxa"/>
          </w:tcPr>
          <w:p w14:paraId="4BDD4B85" w14:textId="77777777" w:rsidR="00B26348" w:rsidRDefault="00000000">
            <w:r>
              <w:t>○ TBD / Answer Pending</w:t>
            </w:r>
          </w:p>
        </w:tc>
      </w:tr>
    </w:tbl>
    <w:p w14:paraId="3C767C6D" w14:textId="77777777" w:rsidR="00B26348" w:rsidRDefault="00B26348"/>
    <w:p w14:paraId="28902542" w14:textId="77777777" w:rsidR="00B26348" w:rsidRDefault="00000000">
      <w:r>
        <w:rPr>
          <w:b/>
        </w:rPr>
        <w:t>497. Was there intent to cause harm?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21A782D" w14:textId="77777777">
        <w:tc>
          <w:tcPr>
            <w:tcW w:w="10512" w:type="dxa"/>
          </w:tcPr>
          <w:p w14:paraId="3CF22FA4" w14:textId="77777777" w:rsidR="00B26348" w:rsidRDefault="00000000">
            <w:r>
              <w:t>○ Yes</w:t>
            </w:r>
          </w:p>
        </w:tc>
      </w:tr>
      <w:tr w:rsidR="00B26348" w14:paraId="4205DFEA" w14:textId="77777777">
        <w:tc>
          <w:tcPr>
            <w:tcW w:w="10512" w:type="dxa"/>
          </w:tcPr>
          <w:p w14:paraId="3C8128C5" w14:textId="77777777" w:rsidR="00B26348" w:rsidRDefault="00000000">
            <w:r>
              <w:t>○ No</w:t>
            </w:r>
          </w:p>
        </w:tc>
      </w:tr>
    </w:tbl>
    <w:p w14:paraId="766BDF62" w14:textId="77777777" w:rsidR="00B26348" w:rsidRDefault="00B26348"/>
    <w:p w14:paraId="2365A877" w14:textId="77777777" w:rsidR="00B26348" w:rsidRDefault="00000000">
      <w:r>
        <w:rPr>
          <w:b/>
        </w:rPr>
        <w:t>498. Did a distraction contribute to the incident?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16FD194" w14:textId="77777777">
        <w:tc>
          <w:tcPr>
            <w:tcW w:w="10512" w:type="dxa"/>
          </w:tcPr>
          <w:p w14:paraId="0DFCAC6F" w14:textId="77777777" w:rsidR="00B26348" w:rsidRDefault="00000000">
            <w:r>
              <w:t>○ Yes</w:t>
            </w:r>
          </w:p>
        </w:tc>
      </w:tr>
      <w:tr w:rsidR="00B26348" w14:paraId="72A46228" w14:textId="77777777">
        <w:tc>
          <w:tcPr>
            <w:tcW w:w="10512" w:type="dxa"/>
          </w:tcPr>
          <w:p w14:paraId="29C7D789" w14:textId="77777777" w:rsidR="00B26348" w:rsidRDefault="00000000">
            <w:r>
              <w:t>○ No</w:t>
            </w:r>
          </w:p>
        </w:tc>
      </w:tr>
    </w:tbl>
    <w:p w14:paraId="27568BFF" w14:textId="77777777" w:rsidR="00B26348" w:rsidRDefault="00B26348"/>
    <w:p w14:paraId="3E458C08" w14:textId="77777777" w:rsidR="00B26348" w:rsidRDefault="00000000">
      <w:r>
        <w:rPr>
          <w:b/>
        </w:rPr>
        <w:t>499. Causal Factor: Lapse.    Corrective Actions: Remove distraction, provide coaching on hazard recognition/awareness.</w:t>
      </w:r>
      <w:r>
        <w:rPr>
          <w:i/>
          <w:color w:val="666666"/>
          <w:sz w:val="16"/>
        </w:rPr>
        <w:t xml:space="preserve">  [Text Label]</w:t>
      </w:r>
    </w:p>
    <w:p w14:paraId="0D19D2F2" w14:textId="77777777" w:rsidR="00B26348" w:rsidRDefault="00000000">
      <w:r>
        <w:t>Response: ________________________________________________________________________________</w:t>
      </w:r>
    </w:p>
    <w:p w14:paraId="32BE3EB2" w14:textId="77777777" w:rsidR="00B26348" w:rsidRDefault="00000000">
      <w:r>
        <w:t>__________________________________________________________________________________________</w:t>
      </w:r>
    </w:p>
    <w:p w14:paraId="4777EFA8" w14:textId="77777777" w:rsidR="00B26348" w:rsidRDefault="00000000">
      <w:r>
        <w:t>__________________________________________________________________________________________</w:t>
      </w:r>
    </w:p>
    <w:p w14:paraId="5F31D453" w14:textId="77777777" w:rsidR="00B26348" w:rsidRDefault="00000000">
      <w:r>
        <w:t>__________________________________________________________________________________________</w:t>
      </w:r>
    </w:p>
    <w:p w14:paraId="15AB5B42" w14:textId="77777777" w:rsidR="00B26348" w:rsidRDefault="00000000">
      <w:r>
        <w:rPr>
          <w:b/>
        </w:rPr>
        <w:t>500. Was this a new situation where typical practices were followed?</w:t>
      </w:r>
      <w:r>
        <w:rPr>
          <w:i/>
          <w:color w:val="666666"/>
          <w:sz w:val="16"/>
        </w:rPr>
        <w:t xml:space="preserve">  [List Radio]</w:t>
      </w:r>
    </w:p>
    <w:p w14:paraId="69D8A40D" w14:textId="77777777" w:rsidR="00B26348" w:rsidRDefault="00000000">
      <w:pPr>
        <w:ind w:left="216"/>
      </w:pPr>
      <w:r>
        <w:rPr>
          <w:i/>
        </w:rPr>
        <w:t>Example -</w:t>
      </w:r>
      <w:r>
        <w:rPr>
          <w:i/>
        </w:rPr>
        <w:br/>
        <w:t>A new construction material was installed using typical practices for other materials.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F91A574" w14:textId="77777777">
        <w:tc>
          <w:tcPr>
            <w:tcW w:w="10512" w:type="dxa"/>
          </w:tcPr>
          <w:p w14:paraId="371A85F4" w14:textId="77777777" w:rsidR="00B26348" w:rsidRDefault="00000000">
            <w:r>
              <w:t>○ Yes</w:t>
            </w:r>
          </w:p>
        </w:tc>
      </w:tr>
      <w:tr w:rsidR="00B26348" w14:paraId="4991F398" w14:textId="77777777">
        <w:tc>
          <w:tcPr>
            <w:tcW w:w="10512" w:type="dxa"/>
          </w:tcPr>
          <w:p w14:paraId="61851560" w14:textId="77777777" w:rsidR="00B26348" w:rsidRDefault="00000000">
            <w:r>
              <w:t>○ No</w:t>
            </w:r>
          </w:p>
        </w:tc>
      </w:tr>
    </w:tbl>
    <w:p w14:paraId="7F3AE163" w14:textId="77777777" w:rsidR="00B26348" w:rsidRDefault="00B26348"/>
    <w:p w14:paraId="10E584A2" w14:textId="77777777" w:rsidR="00B26348" w:rsidRDefault="00000000">
      <w:r>
        <w:rPr>
          <w:b/>
        </w:rPr>
        <w:t>501. Causal Factor: Intrusion (of a new situation when typical practices were followed). Corrective Actions: Coach on hazard recognition/awareness, revise work plan.</w:t>
      </w:r>
      <w:r>
        <w:rPr>
          <w:i/>
          <w:color w:val="666666"/>
          <w:sz w:val="16"/>
        </w:rPr>
        <w:t xml:space="preserve">  [Text Label]</w:t>
      </w:r>
    </w:p>
    <w:p w14:paraId="501E0375" w14:textId="77777777" w:rsidR="00B26348" w:rsidRDefault="00000000">
      <w:r>
        <w:t>Response: ________________________________________________________________________________</w:t>
      </w:r>
    </w:p>
    <w:p w14:paraId="2A7779B8" w14:textId="77777777" w:rsidR="00B26348" w:rsidRDefault="00000000">
      <w:r>
        <w:t>__________________________________________________________________________________________</w:t>
      </w:r>
    </w:p>
    <w:p w14:paraId="448555FE" w14:textId="77777777" w:rsidR="00B26348" w:rsidRDefault="00000000">
      <w:r>
        <w:t>__________________________________________________________________________________________</w:t>
      </w:r>
    </w:p>
    <w:p w14:paraId="4A40DC6C" w14:textId="77777777" w:rsidR="00B26348" w:rsidRDefault="00000000">
      <w:r>
        <w:t>__________________________________________________________________________________________</w:t>
      </w:r>
    </w:p>
    <w:p w14:paraId="3554EB55" w14:textId="77777777" w:rsidR="00B26348" w:rsidRDefault="00000000">
      <w:r>
        <w:rPr>
          <w:b/>
        </w:rPr>
        <w:t>502. Was a necessary step left out of the procedure?</w:t>
      </w:r>
      <w:r>
        <w:rPr>
          <w:i/>
          <w:color w:val="666666"/>
          <w:sz w:val="16"/>
        </w:rPr>
        <w:t xml:space="preserve">  [List Radio]</w:t>
      </w:r>
    </w:p>
    <w:p w14:paraId="15D4FC64" w14:textId="77777777" w:rsidR="00B26348" w:rsidRDefault="00000000">
      <w:pPr>
        <w:ind w:left="216"/>
      </w:pPr>
      <w:r>
        <w:rPr>
          <w:i/>
        </w:rPr>
        <w:t>For example- The task's JHA did not identify a critical step.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635229C" w14:textId="77777777">
        <w:tc>
          <w:tcPr>
            <w:tcW w:w="10512" w:type="dxa"/>
          </w:tcPr>
          <w:p w14:paraId="26E33A02" w14:textId="77777777" w:rsidR="00B26348" w:rsidRDefault="00000000">
            <w:r>
              <w:t>○ Yes</w:t>
            </w:r>
          </w:p>
        </w:tc>
      </w:tr>
      <w:tr w:rsidR="00B26348" w14:paraId="42F8D1D5" w14:textId="77777777">
        <w:tc>
          <w:tcPr>
            <w:tcW w:w="10512" w:type="dxa"/>
          </w:tcPr>
          <w:p w14:paraId="6F7DAA3D" w14:textId="77777777" w:rsidR="00B26348" w:rsidRDefault="00000000">
            <w:r>
              <w:t>○ No</w:t>
            </w:r>
          </w:p>
        </w:tc>
      </w:tr>
    </w:tbl>
    <w:p w14:paraId="5E96B2F7" w14:textId="77777777" w:rsidR="00B26348" w:rsidRDefault="00B26348"/>
    <w:p w14:paraId="565C9EB9" w14:textId="77777777" w:rsidR="00B26348" w:rsidRDefault="00000000">
      <w:r>
        <w:rPr>
          <w:b/>
        </w:rPr>
        <w:t>503. Causal Factor: Omission. Corrective Actions: Revise work plan. Coach on Hazard recognition and risk tolerance.</w:t>
      </w:r>
      <w:r>
        <w:rPr>
          <w:i/>
          <w:color w:val="666666"/>
          <w:sz w:val="16"/>
        </w:rPr>
        <w:t xml:space="preserve">  [Text Label]</w:t>
      </w:r>
    </w:p>
    <w:p w14:paraId="3A41F5C0" w14:textId="77777777" w:rsidR="00B26348" w:rsidRDefault="00000000">
      <w:r>
        <w:t>Response: ________________________________________________________________________________</w:t>
      </w:r>
    </w:p>
    <w:p w14:paraId="0F7D98BA" w14:textId="77777777" w:rsidR="00B26348" w:rsidRDefault="00000000">
      <w:r>
        <w:t>__________________________________________________________________________________________</w:t>
      </w:r>
    </w:p>
    <w:p w14:paraId="6058C01B" w14:textId="77777777" w:rsidR="00B26348" w:rsidRDefault="00000000">
      <w:r>
        <w:t>__________________________________________________________________________________________</w:t>
      </w:r>
    </w:p>
    <w:p w14:paraId="47CEAFEA" w14:textId="77777777" w:rsidR="00B26348" w:rsidRDefault="00000000">
      <w:r>
        <w:t>__________________________________________________________________________________________</w:t>
      </w:r>
    </w:p>
    <w:p w14:paraId="5F3F7142" w14:textId="77777777" w:rsidR="00B26348" w:rsidRDefault="00000000">
      <w:r>
        <w:rPr>
          <w:b/>
        </w:rPr>
        <w:t>504. Is the intent behind the action known?</w:t>
      </w:r>
      <w:r>
        <w:rPr>
          <w:i/>
          <w:color w:val="666666"/>
          <w:sz w:val="16"/>
        </w:rPr>
        <w:t xml:space="preserve">  [List Radio]</w:t>
      </w:r>
    </w:p>
    <w:p w14:paraId="1FE8D53C" w14:textId="77777777" w:rsidR="00B26348" w:rsidRDefault="00000000">
      <w:pPr>
        <w:ind w:left="216"/>
      </w:pPr>
      <w:r>
        <w:rPr>
          <w:i/>
        </w:rPr>
        <w:t>Do we actually know why the person chose to do what they did?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88296C7" w14:textId="77777777">
        <w:tc>
          <w:tcPr>
            <w:tcW w:w="10512" w:type="dxa"/>
          </w:tcPr>
          <w:p w14:paraId="4249139F" w14:textId="77777777" w:rsidR="00B26348" w:rsidRDefault="00000000">
            <w:r>
              <w:t>○ Yes</w:t>
            </w:r>
          </w:p>
        </w:tc>
      </w:tr>
      <w:tr w:rsidR="00B26348" w14:paraId="4AF0EA9E" w14:textId="77777777">
        <w:tc>
          <w:tcPr>
            <w:tcW w:w="10512" w:type="dxa"/>
          </w:tcPr>
          <w:p w14:paraId="14DF05DF" w14:textId="77777777" w:rsidR="00B26348" w:rsidRDefault="00000000">
            <w:r>
              <w:t>○ No</w:t>
            </w:r>
          </w:p>
        </w:tc>
      </w:tr>
    </w:tbl>
    <w:p w14:paraId="1765887E" w14:textId="77777777" w:rsidR="00B26348" w:rsidRDefault="00B26348"/>
    <w:p w14:paraId="2D31FC20" w14:textId="77777777" w:rsidR="00B26348" w:rsidRDefault="00000000">
      <w:r>
        <w:rPr>
          <w:b/>
        </w:rPr>
        <w:t>505. Causal Factor: Reduced Intention. Corrective Action: Coach on safe choices.</w:t>
      </w:r>
      <w:r>
        <w:rPr>
          <w:i/>
          <w:color w:val="666666"/>
          <w:sz w:val="16"/>
        </w:rPr>
        <w:t xml:space="preserve">  [Text Label]</w:t>
      </w:r>
    </w:p>
    <w:p w14:paraId="71A233DC" w14:textId="77777777" w:rsidR="00B26348" w:rsidRDefault="00000000">
      <w:r>
        <w:t>Response: ________________________________________________________________________________</w:t>
      </w:r>
    </w:p>
    <w:p w14:paraId="76AC6FC3" w14:textId="77777777" w:rsidR="00B26348" w:rsidRDefault="00000000">
      <w:r>
        <w:t>__________________________________________________________________________________________</w:t>
      </w:r>
    </w:p>
    <w:p w14:paraId="50487AF5" w14:textId="77777777" w:rsidR="00B26348" w:rsidRDefault="00000000">
      <w:r>
        <w:t>__________________________________________________________________________________________</w:t>
      </w:r>
    </w:p>
    <w:p w14:paraId="07A1F13C" w14:textId="77777777" w:rsidR="00B26348" w:rsidRDefault="00000000">
      <w:r>
        <w:t>__________________________________________________________________________________________</w:t>
      </w:r>
    </w:p>
    <w:p w14:paraId="6AB0314F" w14:textId="77777777" w:rsidR="00B26348" w:rsidRDefault="00000000">
      <w:r>
        <w:rPr>
          <w:b/>
        </w:rPr>
        <w:t>506. Was a sequence of tasks mistimed?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6D390C1" w14:textId="77777777">
        <w:tc>
          <w:tcPr>
            <w:tcW w:w="10512" w:type="dxa"/>
          </w:tcPr>
          <w:p w14:paraId="04608B7B" w14:textId="77777777" w:rsidR="00B26348" w:rsidRDefault="00000000">
            <w:r>
              <w:t>○ Yes</w:t>
            </w:r>
          </w:p>
        </w:tc>
      </w:tr>
      <w:tr w:rsidR="00B26348" w14:paraId="2453C503" w14:textId="77777777">
        <w:tc>
          <w:tcPr>
            <w:tcW w:w="10512" w:type="dxa"/>
          </w:tcPr>
          <w:p w14:paraId="7D64EFE3" w14:textId="77777777" w:rsidR="00B26348" w:rsidRDefault="00000000">
            <w:r>
              <w:t>○ No</w:t>
            </w:r>
          </w:p>
        </w:tc>
      </w:tr>
    </w:tbl>
    <w:p w14:paraId="3CB9CD25" w14:textId="77777777" w:rsidR="00B26348" w:rsidRDefault="00B26348"/>
    <w:p w14:paraId="3EFFE21A" w14:textId="77777777" w:rsidR="00B26348" w:rsidRDefault="00000000">
      <w:r>
        <w:rPr>
          <w:b/>
        </w:rPr>
        <w:t>507. Causal Factor: Mistiming. Corrective Action: Revise work plan, coach on hazard recognition and safe practices.</w:t>
      </w:r>
      <w:r>
        <w:rPr>
          <w:i/>
          <w:color w:val="666666"/>
          <w:sz w:val="16"/>
        </w:rPr>
        <w:t xml:space="preserve">  [Text Label]</w:t>
      </w:r>
    </w:p>
    <w:p w14:paraId="7991DB3B" w14:textId="77777777" w:rsidR="00B26348" w:rsidRDefault="00000000">
      <w:r>
        <w:t>Response: ________________________________________________________________________________</w:t>
      </w:r>
    </w:p>
    <w:p w14:paraId="6B9453D4" w14:textId="77777777" w:rsidR="00B26348" w:rsidRDefault="00000000">
      <w:r>
        <w:t>__________________________________________________________________________________________</w:t>
      </w:r>
    </w:p>
    <w:p w14:paraId="3460CD59" w14:textId="77777777" w:rsidR="00B26348" w:rsidRDefault="00000000">
      <w:r>
        <w:t>__________________________________________________________________________________________</w:t>
      </w:r>
    </w:p>
    <w:p w14:paraId="00B2A761" w14:textId="77777777" w:rsidR="00B26348" w:rsidRDefault="00000000">
      <w:r>
        <w:t>__________________________________________________________________________________________</w:t>
      </w:r>
    </w:p>
    <w:p w14:paraId="60CBD1C2" w14:textId="77777777" w:rsidR="00B26348" w:rsidRDefault="00000000">
      <w:r>
        <w:rPr>
          <w:b/>
        </w:rPr>
        <w:t>508. Causal Factor: Unclassified. Corrective Action: N/A</w:t>
      </w:r>
      <w:r>
        <w:rPr>
          <w:i/>
          <w:color w:val="666666"/>
          <w:sz w:val="16"/>
        </w:rPr>
        <w:t xml:space="preserve">  [Text Label]</w:t>
      </w:r>
    </w:p>
    <w:p w14:paraId="063AEF0D" w14:textId="77777777" w:rsidR="00B26348" w:rsidRDefault="00000000">
      <w:r>
        <w:t>Response: ________________________________________________________________________________</w:t>
      </w:r>
    </w:p>
    <w:p w14:paraId="1DF1700F" w14:textId="77777777" w:rsidR="00B26348" w:rsidRDefault="00000000">
      <w:r>
        <w:t>__________________________________________________________________________________________</w:t>
      </w:r>
    </w:p>
    <w:p w14:paraId="5264BAFA" w14:textId="77777777" w:rsidR="00B26348" w:rsidRDefault="00000000">
      <w:r>
        <w:t>__________________________________________________________________________________________</w:t>
      </w:r>
    </w:p>
    <w:p w14:paraId="7D65E641" w14:textId="77777777" w:rsidR="00B26348" w:rsidRDefault="00000000">
      <w:r>
        <w:t>__________________________________________________________________________________________</w:t>
      </w:r>
    </w:p>
    <w:p w14:paraId="493F38DC" w14:textId="77777777" w:rsidR="00B26348" w:rsidRDefault="00000000">
      <w:r>
        <w:rPr>
          <w:b/>
        </w:rPr>
        <w:t>509. Was there a rule/procedure AGAINST the action?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DDE7A60" w14:textId="77777777">
        <w:tc>
          <w:tcPr>
            <w:tcW w:w="10512" w:type="dxa"/>
          </w:tcPr>
          <w:p w14:paraId="19752378" w14:textId="77777777" w:rsidR="00B26348" w:rsidRDefault="00000000">
            <w:r>
              <w:t>○ Yes</w:t>
            </w:r>
          </w:p>
        </w:tc>
      </w:tr>
      <w:tr w:rsidR="00B26348" w14:paraId="58C61360" w14:textId="77777777">
        <w:tc>
          <w:tcPr>
            <w:tcW w:w="10512" w:type="dxa"/>
          </w:tcPr>
          <w:p w14:paraId="1B098F2B" w14:textId="77777777" w:rsidR="00B26348" w:rsidRDefault="00000000">
            <w:r>
              <w:t>○ No</w:t>
            </w:r>
          </w:p>
        </w:tc>
      </w:tr>
    </w:tbl>
    <w:p w14:paraId="41E230E7" w14:textId="77777777" w:rsidR="00B26348" w:rsidRDefault="00B26348"/>
    <w:p w14:paraId="1D7ADE65" w14:textId="77777777" w:rsidR="00B26348" w:rsidRDefault="00000000">
      <w:r>
        <w:rPr>
          <w:b/>
        </w:rPr>
        <w:t>510. Was it possible to follow safe practices?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3CB09DD" w14:textId="77777777">
        <w:tc>
          <w:tcPr>
            <w:tcW w:w="10512" w:type="dxa"/>
          </w:tcPr>
          <w:p w14:paraId="0DB27F51" w14:textId="77777777" w:rsidR="00B26348" w:rsidRDefault="00000000">
            <w:r>
              <w:t>○ Yes</w:t>
            </w:r>
          </w:p>
        </w:tc>
      </w:tr>
      <w:tr w:rsidR="00B26348" w14:paraId="71A168F4" w14:textId="77777777">
        <w:tc>
          <w:tcPr>
            <w:tcW w:w="10512" w:type="dxa"/>
          </w:tcPr>
          <w:p w14:paraId="6F46290A" w14:textId="77777777" w:rsidR="00B26348" w:rsidRDefault="00000000">
            <w:r>
              <w:t>○ No</w:t>
            </w:r>
          </w:p>
        </w:tc>
      </w:tr>
    </w:tbl>
    <w:p w14:paraId="58445073" w14:textId="77777777" w:rsidR="00B26348" w:rsidRDefault="00B26348"/>
    <w:p w14:paraId="4FCF36B3" w14:textId="77777777" w:rsidR="00B26348" w:rsidRDefault="00000000">
      <w:r>
        <w:rPr>
          <w:b/>
        </w:rPr>
        <w:t>511. Did jobsite pressure drive disregard?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BD70B00" w14:textId="77777777">
        <w:tc>
          <w:tcPr>
            <w:tcW w:w="10512" w:type="dxa"/>
          </w:tcPr>
          <w:p w14:paraId="5B725295" w14:textId="77777777" w:rsidR="00B26348" w:rsidRDefault="00000000">
            <w:r>
              <w:t>○ Yes</w:t>
            </w:r>
          </w:p>
        </w:tc>
      </w:tr>
      <w:tr w:rsidR="00B26348" w14:paraId="5A9466D2" w14:textId="77777777">
        <w:tc>
          <w:tcPr>
            <w:tcW w:w="10512" w:type="dxa"/>
          </w:tcPr>
          <w:p w14:paraId="13CDD5EB" w14:textId="77777777" w:rsidR="00B26348" w:rsidRDefault="00000000">
            <w:r>
              <w:t>○ No</w:t>
            </w:r>
          </w:p>
        </w:tc>
      </w:tr>
    </w:tbl>
    <w:p w14:paraId="0A3966F3" w14:textId="77777777" w:rsidR="00B26348" w:rsidRDefault="00B26348"/>
    <w:p w14:paraId="572F37E4" w14:textId="77777777" w:rsidR="00B26348" w:rsidRDefault="00000000">
      <w:r>
        <w:rPr>
          <w:b/>
        </w:rPr>
        <w:t>512. Causal Factor: Uncontrolled Situation. Corrective Action: Support choice, revise work plan</w:t>
      </w:r>
      <w:r>
        <w:rPr>
          <w:i/>
          <w:color w:val="666666"/>
          <w:sz w:val="16"/>
        </w:rPr>
        <w:t xml:space="preserve">  [Text Label]</w:t>
      </w:r>
    </w:p>
    <w:p w14:paraId="498007D6" w14:textId="77777777" w:rsidR="00B26348" w:rsidRDefault="00000000">
      <w:r>
        <w:t>Response: ________________________________________________________________________________</w:t>
      </w:r>
    </w:p>
    <w:p w14:paraId="4FB966B2" w14:textId="77777777" w:rsidR="00B26348" w:rsidRDefault="00000000">
      <w:r>
        <w:t>__________________________________________________________________________________________</w:t>
      </w:r>
    </w:p>
    <w:p w14:paraId="16A59F38" w14:textId="77777777" w:rsidR="00B26348" w:rsidRDefault="00000000">
      <w:r>
        <w:t>__________________________________________________________________________________________</w:t>
      </w:r>
    </w:p>
    <w:p w14:paraId="6AD9F80A" w14:textId="77777777" w:rsidR="00B26348" w:rsidRDefault="00000000">
      <w:r>
        <w:t>__________________________________________________________________________________________</w:t>
      </w:r>
    </w:p>
    <w:p w14:paraId="470D8986" w14:textId="77777777" w:rsidR="00B26348" w:rsidRDefault="00000000">
      <w:r>
        <w:rPr>
          <w:b/>
        </w:rPr>
        <w:t>513. Causal Factor: Jobsite Pressure. Corrective Action: Coach on Speak Up, Listen Up</w:t>
      </w:r>
      <w:r>
        <w:rPr>
          <w:i/>
          <w:color w:val="666666"/>
          <w:sz w:val="16"/>
        </w:rPr>
        <w:t xml:space="preserve">  [Text Label]</w:t>
      </w:r>
    </w:p>
    <w:p w14:paraId="6D61B71D" w14:textId="77777777" w:rsidR="00B26348" w:rsidRDefault="00000000">
      <w:r>
        <w:t>Response: ________________________________________________________________________________</w:t>
      </w:r>
    </w:p>
    <w:p w14:paraId="58BAC0C8" w14:textId="77777777" w:rsidR="00B26348" w:rsidRDefault="00000000">
      <w:r>
        <w:t>__________________________________________________________________________________________</w:t>
      </w:r>
    </w:p>
    <w:p w14:paraId="0F828C34" w14:textId="77777777" w:rsidR="00B26348" w:rsidRDefault="00000000">
      <w:r>
        <w:t>__________________________________________________________________________________________</w:t>
      </w:r>
    </w:p>
    <w:p w14:paraId="1E496EAD" w14:textId="77777777" w:rsidR="00B26348" w:rsidRDefault="00000000">
      <w:r>
        <w:t>__________________________________________________________________________________________</w:t>
      </w:r>
    </w:p>
    <w:p w14:paraId="022796C7" w14:textId="77777777" w:rsidR="00B26348" w:rsidRDefault="00000000">
      <w:r>
        <w:rPr>
          <w:b/>
        </w:rPr>
        <w:t>514. Was choice made due to a high tolerance for risk?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D785664" w14:textId="77777777">
        <w:tc>
          <w:tcPr>
            <w:tcW w:w="10512" w:type="dxa"/>
          </w:tcPr>
          <w:p w14:paraId="43CFFF0C" w14:textId="77777777" w:rsidR="00B26348" w:rsidRDefault="00000000">
            <w:r>
              <w:t>○ Yes</w:t>
            </w:r>
          </w:p>
        </w:tc>
      </w:tr>
      <w:tr w:rsidR="00B26348" w14:paraId="3738F1F9" w14:textId="77777777">
        <w:tc>
          <w:tcPr>
            <w:tcW w:w="10512" w:type="dxa"/>
          </w:tcPr>
          <w:p w14:paraId="2C96FB71" w14:textId="77777777" w:rsidR="00B26348" w:rsidRDefault="00000000">
            <w:r>
              <w:t>○ No</w:t>
            </w:r>
          </w:p>
        </w:tc>
      </w:tr>
    </w:tbl>
    <w:p w14:paraId="1EA7A1B8" w14:textId="77777777" w:rsidR="00B26348" w:rsidRDefault="00B26348"/>
    <w:p w14:paraId="1FF3D588" w14:textId="77777777" w:rsidR="00B26348" w:rsidRDefault="00000000">
      <w:r>
        <w:rPr>
          <w:b/>
        </w:rPr>
        <w:t>515. Causal Factor: Jobsite pressure. Corrective Action: Coach on choices, coach on Speak Up, Listen Up</w:t>
      </w:r>
      <w:r>
        <w:rPr>
          <w:i/>
          <w:color w:val="666666"/>
          <w:sz w:val="16"/>
        </w:rPr>
        <w:t xml:space="preserve">  [Text Label]</w:t>
      </w:r>
    </w:p>
    <w:p w14:paraId="68537308" w14:textId="77777777" w:rsidR="00B26348" w:rsidRDefault="00000000">
      <w:r>
        <w:t>Response: ________________________________________________________________________________</w:t>
      </w:r>
    </w:p>
    <w:p w14:paraId="6470F5B0" w14:textId="77777777" w:rsidR="00B26348" w:rsidRDefault="00000000">
      <w:r>
        <w:t>__________________________________________________________________________________________</w:t>
      </w:r>
    </w:p>
    <w:p w14:paraId="5C8E3D79" w14:textId="77777777" w:rsidR="00B26348" w:rsidRDefault="00000000">
      <w:r>
        <w:t>__________________________________________________________________________________________</w:t>
      </w:r>
    </w:p>
    <w:p w14:paraId="57D9314F" w14:textId="77777777" w:rsidR="00B26348" w:rsidRDefault="00000000">
      <w:r>
        <w:t>__________________________________________________________________________________________</w:t>
      </w:r>
    </w:p>
    <w:p w14:paraId="4245822F" w14:textId="77777777" w:rsidR="00B26348" w:rsidRDefault="00000000">
      <w:r>
        <w:rPr>
          <w:b/>
        </w:rPr>
        <w:t>516. Causal Factor: High Risk Tolerance . Corrective Action: Coach, discipline, re-train</w:t>
      </w:r>
      <w:r>
        <w:rPr>
          <w:i/>
          <w:color w:val="666666"/>
          <w:sz w:val="16"/>
        </w:rPr>
        <w:t xml:space="preserve">  [Text Label]</w:t>
      </w:r>
    </w:p>
    <w:p w14:paraId="7FA020C8" w14:textId="77777777" w:rsidR="00B26348" w:rsidRDefault="00000000">
      <w:r>
        <w:t>Response: ________________________________________________________________________________</w:t>
      </w:r>
    </w:p>
    <w:p w14:paraId="3D16A572" w14:textId="77777777" w:rsidR="00B26348" w:rsidRDefault="00000000">
      <w:r>
        <w:t>__________________________________________________________________________________________</w:t>
      </w:r>
    </w:p>
    <w:p w14:paraId="28D5EBF2" w14:textId="77777777" w:rsidR="00B26348" w:rsidRDefault="00000000">
      <w:r>
        <w:t>__________________________________________________________________________________________</w:t>
      </w:r>
    </w:p>
    <w:p w14:paraId="31C95B1D" w14:textId="77777777" w:rsidR="00B26348" w:rsidRDefault="00000000">
      <w:r>
        <w:t>__________________________________________________________________________________________</w:t>
      </w:r>
    </w:p>
    <w:p w14:paraId="14B923DB" w14:textId="77777777" w:rsidR="00B26348" w:rsidRDefault="00000000">
      <w:r>
        <w:rPr>
          <w:b/>
        </w:rPr>
        <w:t>517. Was there a rule/procedure FOR the action?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ECDC854" w14:textId="77777777">
        <w:tc>
          <w:tcPr>
            <w:tcW w:w="10512" w:type="dxa"/>
          </w:tcPr>
          <w:p w14:paraId="1DA14481" w14:textId="77777777" w:rsidR="00B26348" w:rsidRDefault="00000000">
            <w:r>
              <w:t>○ Yes</w:t>
            </w:r>
          </w:p>
        </w:tc>
      </w:tr>
      <w:tr w:rsidR="00B26348" w14:paraId="3D54D6B0" w14:textId="77777777">
        <w:tc>
          <w:tcPr>
            <w:tcW w:w="10512" w:type="dxa"/>
          </w:tcPr>
          <w:p w14:paraId="478B1296" w14:textId="77777777" w:rsidR="00B26348" w:rsidRDefault="00000000">
            <w:r>
              <w:t>○ No</w:t>
            </w:r>
          </w:p>
        </w:tc>
      </w:tr>
    </w:tbl>
    <w:p w14:paraId="7ABD01BD" w14:textId="77777777" w:rsidR="00B26348" w:rsidRDefault="00B26348"/>
    <w:p w14:paraId="3FF8ADC4" w14:textId="77777777" w:rsidR="00B26348" w:rsidRDefault="00000000">
      <w:r>
        <w:rPr>
          <w:b/>
        </w:rPr>
        <w:t>518. Was the rule/procedure good in some circumstances?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11F1554" w14:textId="77777777">
        <w:tc>
          <w:tcPr>
            <w:tcW w:w="10512" w:type="dxa"/>
          </w:tcPr>
          <w:p w14:paraId="422F06A7" w14:textId="77777777" w:rsidR="00B26348" w:rsidRDefault="00000000">
            <w:r>
              <w:t>○ Yes</w:t>
            </w:r>
          </w:p>
        </w:tc>
      </w:tr>
      <w:tr w:rsidR="00B26348" w14:paraId="54F28EFE" w14:textId="77777777">
        <w:tc>
          <w:tcPr>
            <w:tcW w:w="10512" w:type="dxa"/>
          </w:tcPr>
          <w:p w14:paraId="4081F721" w14:textId="77777777" w:rsidR="00B26348" w:rsidRDefault="00000000">
            <w:r>
              <w:t>○ No</w:t>
            </w:r>
          </w:p>
        </w:tc>
      </w:tr>
    </w:tbl>
    <w:p w14:paraId="78649696" w14:textId="77777777" w:rsidR="00B26348" w:rsidRDefault="00B26348"/>
    <w:p w14:paraId="45F20369" w14:textId="77777777" w:rsidR="00B26348" w:rsidRDefault="00000000">
      <w:r>
        <w:rPr>
          <w:b/>
        </w:rPr>
        <w:t>519. Causal Factor: Mistake- Application of a bad rule/procedure. Corrective Action: Provide training on hazard recognition and safe practices. Revise the work plan.</w:t>
      </w:r>
      <w:r>
        <w:rPr>
          <w:i/>
          <w:color w:val="666666"/>
          <w:sz w:val="16"/>
        </w:rPr>
        <w:t xml:space="preserve">  [Text Label]</w:t>
      </w:r>
    </w:p>
    <w:p w14:paraId="7079A3FD" w14:textId="77777777" w:rsidR="00B26348" w:rsidRDefault="00000000">
      <w:r>
        <w:t>Response: ________________________________________________________________________________</w:t>
      </w:r>
    </w:p>
    <w:p w14:paraId="059520BE" w14:textId="77777777" w:rsidR="00B26348" w:rsidRDefault="00000000">
      <w:r>
        <w:t>__________________________________________________________________________________________</w:t>
      </w:r>
    </w:p>
    <w:p w14:paraId="4515C801" w14:textId="77777777" w:rsidR="00B26348" w:rsidRDefault="00000000">
      <w:r>
        <w:t>__________________________________________________________________________________________</w:t>
      </w:r>
    </w:p>
    <w:p w14:paraId="6FA6A3EE" w14:textId="77777777" w:rsidR="00B26348" w:rsidRDefault="00000000">
      <w:r>
        <w:t>__________________________________________________________________________________________</w:t>
      </w:r>
    </w:p>
    <w:p w14:paraId="66EBCBEF" w14:textId="77777777" w:rsidR="00B26348" w:rsidRDefault="00000000">
      <w:r>
        <w:rPr>
          <w:b/>
        </w:rPr>
        <w:t>520. Causal Factor: Mistake- Misapplication of a good rule/procedure. Corrective Action: Provide training on hazard recognition and safe practices. Revise the work plan.</w:t>
      </w:r>
      <w:r>
        <w:rPr>
          <w:i/>
          <w:color w:val="666666"/>
          <w:sz w:val="16"/>
        </w:rPr>
        <w:t xml:space="preserve">  [Text Label]</w:t>
      </w:r>
    </w:p>
    <w:p w14:paraId="7EFB6E01" w14:textId="77777777" w:rsidR="00B26348" w:rsidRDefault="00000000">
      <w:r>
        <w:t>Response: ________________________________________________________________________________</w:t>
      </w:r>
    </w:p>
    <w:p w14:paraId="0EB828EF" w14:textId="77777777" w:rsidR="00B26348" w:rsidRDefault="00000000">
      <w:r>
        <w:t>__________________________________________________________________________________________</w:t>
      </w:r>
    </w:p>
    <w:p w14:paraId="4A070302" w14:textId="77777777" w:rsidR="00B26348" w:rsidRDefault="00000000">
      <w:r>
        <w:t>__________________________________________________________________________________________</w:t>
      </w:r>
    </w:p>
    <w:p w14:paraId="0A0B47AF" w14:textId="77777777" w:rsidR="00B26348" w:rsidRDefault="00000000">
      <w:r>
        <w:t>__________________________________________________________________________________________</w:t>
      </w:r>
    </w:p>
    <w:p w14:paraId="6DC9C3E3" w14:textId="77777777" w:rsidR="00B26348" w:rsidRDefault="00000000">
      <w:r>
        <w:rPr>
          <w:b/>
        </w:rPr>
        <w:t>521. Causal Factor: Mistake- Knowledge-based mistake. Corrective Action: Provide training on hazard recognition and safe practices. Revise the work plan.</w:t>
      </w:r>
      <w:r>
        <w:rPr>
          <w:i/>
          <w:color w:val="666666"/>
          <w:sz w:val="16"/>
        </w:rPr>
        <w:t xml:space="preserve">  [Text Label]</w:t>
      </w:r>
    </w:p>
    <w:p w14:paraId="706CC7F5" w14:textId="77777777" w:rsidR="00B26348" w:rsidRDefault="00000000">
      <w:r>
        <w:t>Response: ________________________________________________________________________________</w:t>
      </w:r>
    </w:p>
    <w:p w14:paraId="184002CF" w14:textId="77777777" w:rsidR="00B26348" w:rsidRDefault="00000000">
      <w:r>
        <w:t>__________________________________________________________________________________________</w:t>
      </w:r>
    </w:p>
    <w:p w14:paraId="6AB87BF7" w14:textId="77777777" w:rsidR="00B26348" w:rsidRDefault="00000000">
      <w:r>
        <w:t>__________________________________________________________________________________________</w:t>
      </w:r>
    </w:p>
    <w:p w14:paraId="4278987C" w14:textId="77777777" w:rsidR="00B26348" w:rsidRDefault="00000000">
      <w:r>
        <w:t>__________________________________________________________________________________________</w:t>
      </w:r>
    </w:p>
    <w:p w14:paraId="277E9A26" w14:textId="3E08E579" w:rsidR="00B26348" w:rsidRDefault="00000000">
      <w:r>
        <w:rPr>
          <w:b/>
        </w:rPr>
        <w:t xml:space="preserve">522. Additional corrective actions to be taken by our </w:t>
      </w:r>
      <w:r w:rsidR="00680FF6">
        <w:rPr>
          <w:b/>
        </w:rPr>
        <w:t>Company</w:t>
      </w:r>
      <w:r>
        <w:rPr>
          <w:b/>
        </w:rPr>
        <w:t xml:space="preserve"> Project Management Team</w:t>
      </w:r>
      <w:proofErr w:type="gramStart"/>
      <w:r>
        <w:rPr>
          <w:b/>
        </w:rPr>
        <w:t>: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115DAB2" w14:textId="77777777">
        <w:tc>
          <w:tcPr>
            <w:tcW w:w="10512" w:type="dxa"/>
          </w:tcPr>
          <w:p w14:paraId="3EEC7A1F" w14:textId="2F5C840D" w:rsidR="00B26348" w:rsidRDefault="00000000">
            <w:r>
              <w:t>☐ Plan the work, work the plan</w:t>
            </w:r>
            <w:r>
              <w:rPr>
                <w:i/>
              </w:rPr>
              <w:t xml:space="preserve"> - </w:t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project management to:</w:t>
            </w:r>
            <w:r>
              <w:rPr>
                <w:i/>
              </w:rPr>
              <w:br/>
              <w:t>revise work plans, schedules, etc.</w:t>
            </w:r>
            <w:r>
              <w:rPr>
                <w:i/>
              </w:rPr>
              <w:br/>
              <w:t>verified work is completed in accordance with plans</w:t>
            </w:r>
          </w:p>
        </w:tc>
      </w:tr>
      <w:tr w:rsidR="00B26348" w14:paraId="02F0DE4C" w14:textId="77777777">
        <w:tc>
          <w:tcPr>
            <w:tcW w:w="10512" w:type="dxa"/>
          </w:tcPr>
          <w:p w14:paraId="0E739391" w14:textId="77777777" w:rsidR="00B26348" w:rsidRDefault="00000000">
            <w:r>
              <w:t>☐ Engage our workforce</w:t>
            </w:r>
            <w:r>
              <w:rPr>
                <w:i/>
              </w:rPr>
              <w:t xml:space="preserve"> - Speak with workers / personnel about matters learned during this incident review process</w:t>
            </w:r>
          </w:p>
        </w:tc>
      </w:tr>
      <w:tr w:rsidR="00B26348" w14:paraId="4AF12A28" w14:textId="77777777">
        <w:tc>
          <w:tcPr>
            <w:tcW w:w="10512" w:type="dxa"/>
          </w:tcPr>
          <w:p w14:paraId="6D8CBB0F" w14:textId="183604C4" w:rsidR="00B26348" w:rsidRDefault="00000000">
            <w:r>
              <w:t>☐ Walk our jobsites</w:t>
            </w:r>
            <w:r>
              <w:rPr>
                <w:i/>
              </w:rPr>
              <w:t xml:space="preserve"> - </w:t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project management to conduct more frequent STCKY Walks and safety inspections</w:t>
            </w:r>
          </w:p>
        </w:tc>
      </w:tr>
      <w:tr w:rsidR="00B26348" w14:paraId="792E1FD9" w14:textId="77777777">
        <w:tc>
          <w:tcPr>
            <w:tcW w:w="10512" w:type="dxa"/>
          </w:tcPr>
          <w:p w14:paraId="20EB2D1B" w14:textId="1AA8EE28" w:rsidR="00B26348" w:rsidRDefault="00000000">
            <w:r>
              <w:t>☐ Coach our teams</w:t>
            </w:r>
            <w:r>
              <w:rPr>
                <w:i/>
              </w:rPr>
              <w:t xml:space="preserve"> - </w:t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project management to sponsor, hold, or conduct training on matters related to this incident.</w:t>
            </w:r>
          </w:p>
        </w:tc>
      </w:tr>
      <w:tr w:rsidR="00B26348" w14:paraId="10324A3A" w14:textId="77777777">
        <w:tc>
          <w:tcPr>
            <w:tcW w:w="10512" w:type="dxa"/>
          </w:tcPr>
          <w:p w14:paraId="7988CD20" w14:textId="72658653" w:rsidR="00B26348" w:rsidRDefault="00000000">
            <w:r>
              <w:t>☐ Own Relentless Housekeeping</w:t>
            </w:r>
            <w:r>
              <w:rPr>
                <w:i/>
              </w:rPr>
              <w:t xml:space="preserve"> - </w:t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project management to increase housekeeping efforts</w:t>
            </w:r>
          </w:p>
        </w:tc>
      </w:tr>
      <w:tr w:rsidR="00B26348" w14:paraId="2C19C354" w14:textId="77777777">
        <w:tc>
          <w:tcPr>
            <w:tcW w:w="10512" w:type="dxa"/>
          </w:tcPr>
          <w:p w14:paraId="74564173" w14:textId="75DC45FF" w:rsidR="00B26348" w:rsidRDefault="00000000">
            <w:r>
              <w:t>☐ Report and manage incidents</w:t>
            </w:r>
            <w:r>
              <w:rPr>
                <w:i/>
              </w:rPr>
              <w:t xml:space="preserve"> - </w:t>
            </w:r>
            <w:r w:rsidR="00680FF6">
              <w:rPr>
                <w:i/>
              </w:rPr>
              <w:t>Company</w:t>
            </w:r>
            <w:r>
              <w:rPr>
                <w:i/>
              </w:rPr>
              <w:t xml:space="preserve"> project management to re-enforce/emphasize the importance of incident reporting during meetings, training, etc.</w:t>
            </w:r>
          </w:p>
        </w:tc>
      </w:tr>
      <w:tr w:rsidR="00B26348" w14:paraId="581E6E49" w14:textId="77777777">
        <w:tc>
          <w:tcPr>
            <w:tcW w:w="10512" w:type="dxa"/>
          </w:tcPr>
          <w:p w14:paraId="73672C61" w14:textId="77777777" w:rsidR="00B26348" w:rsidRDefault="00000000">
            <w:r>
              <w:t>☐ None - n/a</w:t>
            </w:r>
          </w:p>
        </w:tc>
      </w:tr>
    </w:tbl>
    <w:p w14:paraId="2279D9D6" w14:textId="77777777" w:rsidR="00B26348" w:rsidRDefault="00B26348"/>
    <w:p w14:paraId="37A6AF20" w14:textId="77777777" w:rsidR="00B26348" w:rsidRDefault="00000000">
      <w:r>
        <w:rPr>
          <w:b/>
        </w:rPr>
        <w:t>523. Do other Causal Factors apply to this incident?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E046256" w14:textId="77777777">
        <w:tc>
          <w:tcPr>
            <w:tcW w:w="10512" w:type="dxa"/>
          </w:tcPr>
          <w:p w14:paraId="109923F0" w14:textId="77777777" w:rsidR="00B26348" w:rsidRDefault="00000000">
            <w:r>
              <w:t>☐ Competence/Training/Knowledge Transfer</w:t>
            </w:r>
          </w:p>
        </w:tc>
      </w:tr>
      <w:tr w:rsidR="00B26348" w14:paraId="73AF765D" w14:textId="77777777">
        <w:tc>
          <w:tcPr>
            <w:tcW w:w="10512" w:type="dxa"/>
          </w:tcPr>
          <w:p w14:paraId="693D6743" w14:textId="77777777" w:rsidR="00B26348" w:rsidRDefault="00000000">
            <w:r>
              <w:t>☐ Standards, Policies, Programs, Processes</w:t>
            </w:r>
          </w:p>
        </w:tc>
      </w:tr>
      <w:tr w:rsidR="00B26348" w14:paraId="5B1B02E2" w14:textId="77777777">
        <w:tc>
          <w:tcPr>
            <w:tcW w:w="10512" w:type="dxa"/>
          </w:tcPr>
          <w:p w14:paraId="2D5CC5BF" w14:textId="77777777" w:rsidR="00B26348" w:rsidRDefault="00000000">
            <w:r>
              <w:t>☐ Leadership</w:t>
            </w:r>
          </w:p>
        </w:tc>
      </w:tr>
      <w:tr w:rsidR="00B26348" w14:paraId="60EDDD20" w14:textId="77777777">
        <w:tc>
          <w:tcPr>
            <w:tcW w:w="10512" w:type="dxa"/>
          </w:tcPr>
          <w:p w14:paraId="364A716B" w14:textId="77777777" w:rsidR="00B26348" w:rsidRDefault="00000000">
            <w:r>
              <w:t>☐ Contractor Selection &amp; Management</w:t>
            </w:r>
          </w:p>
        </w:tc>
      </w:tr>
      <w:tr w:rsidR="00B26348" w14:paraId="2D328BE4" w14:textId="77777777">
        <w:tc>
          <w:tcPr>
            <w:tcW w:w="10512" w:type="dxa"/>
          </w:tcPr>
          <w:p w14:paraId="20490ADD" w14:textId="77777777" w:rsidR="00B26348" w:rsidRDefault="00000000">
            <w:r>
              <w:t>☐ Continuous Improvement</w:t>
            </w:r>
          </w:p>
        </w:tc>
      </w:tr>
      <w:tr w:rsidR="00B26348" w14:paraId="73F698C5" w14:textId="77777777">
        <w:tc>
          <w:tcPr>
            <w:tcW w:w="10512" w:type="dxa"/>
          </w:tcPr>
          <w:p w14:paraId="072D67DF" w14:textId="77777777" w:rsidR="00B26348" w:rsidRDefault="00000000">
            <w:r>
              <w:t>☐ Equipment, Materials, Environment</w:t>
            </w:r>
          </w:p>
        </w:tc>
      </w:tr>
      <w:tr w:rsidR="00B26348" w14:paraId="4B472ADD" w14:textId="77777777">
        <w:tc>
          <w:tcPr>
            <w:tcW w:w="10512" w:type="dxa"/>
          </w:tcPr>
          <w:p w14:paraId="564FB7B3" w14:textId="77777777" w:rsidR="00B26348" w:rsidRDefault="00000000">
            <w:r>
              <w:t>☐ None - n/a</w:t>
            </w:r>
          </w:p>
        </w:tc>
      </w:tr>
    </w:tbl>
    <w:p w14:paraId="04443C27" w14:textId="77777777" w:rsidR="00B26348" w:rsidRDefault="00B26348"/>
    <w:p w14:paraId="48C44BCE" w14:textId="77777777" w:rsidR="00B26348" w:rsidRDefault="00000000">
      <w:r>
        <w:rPr>
          <w:b/>
        </w:rPr>
        <w:t>524. Competence/Training/Knowledge Transfer: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66159CA" w14:textId="77777777">
        <w:tc>
          <w:tcPr>
            <w:tcW w:w="5256" w:type="dxa"/>
          </w:tcPr>
          <w:p w14:paraId="2D9CFB0C" w14:textId="77777777" w:rsidR="00B26348" w:rsidRDefault="00000000">
            <w:r>
              <w:t>☐ Refine employee selection process</w:t>
            </w:r>
          </w:p>
        </w:tc>
        <w:tc>
          <w:tcPr>
            <w:tcW w:w="5256" w:type="dxa"/>
          </w:tcPr>
          <w:p w14:paraId="7A57D3B2" w14:textId="77777777" w:rsidR="00B26348" w:rsidRDefault="00000000">
            <w:r>
              <w:t>☐ Refine onboarding / orientation process</w:t>
            </w:r>
          </w:p>
        </w:tc>
      </w:tr>
      <w:tr w:rsidR="00B26348" w14:paraId="38ACE2BD" w14:textId="77777777">
        <w:tc>
          <w:tcPr>
            <w:tcW w:w="5256" w:type="dxa"/>
          </w:tcPr>
          <w:p w14:paraId="2FBE5341" w14:textId="77777777" w:rsidR="00B26348" w:rsidRDefault="00000000">
            <w:r>
              <w:t>☐ Conduct analysis of training needs</w:t>
            </w:r>
          </w:p>
        </w:tc>
        <w:tc>
          <w:tcPr>
            <w:tcW w:w="5256" w:type="dxa"/>
          </w:tcPr>
          <w:p w14:paraId="338CB949" w14:textId="77777777" w:rsidR="00B26348" w:rsidRDefault="00000000">
            <w:r>
              <w:t>☐ Refine training program</w:t>
            </w:r>
          </w:p>
        </w:tc>
      </w:tr>
      <w:tr w:rsidR="00B26348" w14:paraId="76026AF0" w14:textId="77777777">
        <w:tc>
          <w:tcPr>
            <w:tcW w:w="5256" w:type="dxa"/>
          </w:tcPr>
          <w:p w14:paraId="5B832F7F" w14:textId="77777777" w:rsidR="00B26348" w:rsidRDefault="00000000">
            <w:r>
              <w:t>☐ Refine presentation of training</w:t>
            </w:r>
          </w:p>
        </w:tc>
        <w:tc>
          <w:tcPr>
            <w:tcW w:w="5256" w:type="dxa"/>
          </w:tcPr>
          <w:p w14:paraId="52C1F5E0" w14:textId="77777777" w:rsidR="00B26348" w:rsidRDefault="00000000">
            <w:r>
              <w:t>☐ Ensure adequate recordkeeping of training</w:t>
            </w:r>
          </w:p>
        </w:tc>
      </w:tr>
      <w:tr w:rsidR="00B26348" w14:paraId="160ADD1A" w14:textId="77777777">
        <w:tc>
          <w:tcPr>
            <w:tcW w:w="5256" w:type="dxa"/>
          </w:tcPr>
          <w:p w14:paraId="55CD6DDA" w14:textId="77777777" w:rsidR="00B26348" w:rsidRDefault="00000000">
            <w:r>
              <w:t>☐ Ensure adequate refresher training</w:t>
            </w:r>
          </w:p>
        </w:tc>
        <w:tc>
          <w:tcPr>
            <w:tcW w:w="5256" w:type="dxa"/>
          </w:tcPr>
          <w:p w14:paraId="44FC16FE" w14:textId="77777777" w:rsidR="00B26348" w:rsidRDefault="00000000">
            <w:r>
              <w:t>☐ Ensure sufficient training resources</w:t>
            </w:r>
          </w:p>
        </w:tc>
      </w:tr>
      <w:tr w:rsidR="00B26348" w14:paraId="10CF5E5D" w14:textId="77777777">
        <w:tc>
          <w:tcPr>
            <w:tcW w:w="5256" w:type="dxa"/>
          </w:tcPr>
          <w:p w14:paraId="39D0E538" w14:textId="77777777" w:rsidR="00B26348" w:rsidRDefault="00000000">
            <w:r>
              <w:t>☐ Provide training</w:t>
            </w:r>
          </w:p>
        </w:tc>
        <w:tc>
          <w:tcPr>
            <w:tcW w:w="5256" w:type="dxa"/>
          </w:tcPr>
          <w:p w14:paraId="1DF666B8" w14:textId="77777777" w:rsidR="00B26348" w:rsidRDefault="00B26348"/>
        </w:tc>
      </w:tr>
    </w:tbl>
    <w:p w14:paraId="7E63CE21" w14:textId="77777777" w:rsidR="00B26348" w:rsidRDefault="00B26348"/>
    <w:p w14:paraId="55E7B89B" w14:textId="77777777" w:rsidR="00B26348" w:rsidRDefault="00000000">
      <w:r>
        <w:rPr>
          <w:b/>
        </w:rPr>
        <w:t>525. Standards, Policies, Programs, Processes: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FF8BEF6" w14:textId="77777777">
        <w:tc>
          <w:tcPr>
            <w:tcW w:w="10512" w:type="dxa"/>
          </w:tcPr>
          <w:p w14:paraId="35A1EC73" w14:textId="49E17E73" w:rsidR="00B26348" w:rsidRDefault="00000000">
            <w:r>
              <w:t>☐ Update HSE Manual</w:t>
            </w:r>
            <w:r>
              <w:rPr>
                <w:i/>
              </w:rPr>
              <w:t xml:space="preserve"> </w:t>
            </w:r>
            <w:r w:rsidR="00680FF6">
              <w:rPr>
                <w:i/>
              </w:rPr>
              <w:t xml:space="preserve"> </w:t>
            </w:r>
          </w:p>
        </w:tc>
      </w:tr>
      <w:tr w:rsidR="00B26348" w14:paraId="5B57C927" w14:textId="77777777">
        <w:tc>
          <w:tcPr>
            <w:tcW w:w="10512" w:type="dxa"/>
          </w:tcPr>
          <w:p w14:paraId="24C2AC46" w14:textId="6B78801A" w:rsidR="00B26348" w:rsidRDefault="00000000">
            <w:r>
              <w:t>☐ Update Project HSE Plan</w:t>
            </w:r>
            <w:r>
              <w:rPr>
                <w:i/>
              </w:rPr>
              <w:t xml:space="preserve"> </w:t>
            </w:r>
            <w:r w:rsidR="00680FF6">
              <w:rPr>
                <w:i/>
              </w:rPr>
              <w:t xml:space="preserve"> </w:t>
            </w:r>
          </w:p>
        </w:tc>
      </w:tr>
      <w:tr w:rsidR="00B26348" w14:paraId="371C87D0" w14:textId="77777777">
        <w:tc>
          <w:tcPr>
            <w:tcW w:w="10512" w:type="dxa"/>
          </w:tcPr>
          <w:p w14:paraId="51CCC132" w14:textId="77777777" w:rsidR="00B26348" w:rsidRDefault="00000000">
            <w:r>
              <w:t>☐ Update HSEMP or other SOP</w:t>
            </w:r>
          </w:p>
        </w:tc>
      </w:tr>
    </w:tbl>
    <w:p w14:paraId="5C92F893" w14:textId="77777777" w:rsidR="00B26348" w:rsidRDefault="00B26348"/>
    <w:p w14:paraId="0D56FA38" w14:textId="77777777" w:rsidR="00B26348" w:rsidRDefault="00000000">
      <w:r>
        <w:rPr>
          <w:b/>
        </w:rPr>
        <w:t>526. Leadership: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9F66522" w14:textId="77777777">
        <w:tc>
          <w:tcPr>
            <w:tcW w:w="10512" w:type="dxa"/>
          </w:tcPr>
          <w:p w14:paraId="5CC9EF83" w14:textId="77777777" w:rsidR="00B26348" w:rsidRDefault="00000000">
            <w:r>
              <w:t>☐ Clearly define responsibility / accountability / expectations</w:t>
            </w:r>
          </w:p>
        </w:tc>
      </w:tr>
      <w:tr w:rsidR="00B26348" w14:paraId="6F88AC1C" w14:textId="77777777">
        <w:tc>
          <w:tcPr>
            <w:tcW w:w="10512" w:type="dxa"/>
          </w:tcPr>
          <w:p w14:paraId="0C929C73" w14:textId="77777777" w:rsidR="00B26348" w:rsidRDefault="00000000">
            <w:r>
              <w:t>☐ Effectively communicate responsibility / accountability / expectations</w:t>
            </w:r>
          </w:p>
        </w:tc>
      </w:tr>
      <w:tr w:rsidR="00B26348" w14:paraId="49178162" w14:textId="77777777">
        <w:tc>
          <w:tcPr>
            <w:tcW w:w="10512" w:type="dxa"/>
          </w:tcPr>
          <w:p w14:paraId="693FA12F" w14:textId="77777777" w:rsidR="00B26348" w:rsidRDefault="00000000">
            <w:r>
              <w:t>☐ Clearly define communication within reporting relationships</w:t>
            </w:r>
          </w:p>
        </w:tc>
      </w:tr>
      <w:tr w:rsidR="00B26348" w14:paraId="0795E9AF" w14:textId="77777777">
        <w:tc>
          <w:tcPr>
            <w:tcW w:w="10512" w:type="dxa"/>
          </w:tcPr>
          <w:p w14:paraId="25CB695D" w14:textId="77777777" w:rsidR="00B26348" w:rsidRDefault="00000000">
            <w:r>
              <w:t>☐ Ensure leaders set a good safety example</w:t>
            </w:r>
          </w:p>
        </w:tc>
      </w:tr>
      <w:tr w:rsidR="00B26348" w14:paraId="36F1BBB7" w14:textId="77777777">
        <w:tc>
          <w:tcPr>
            <w:tcW w:w="10512" w:type="dxa"/>
          </w:tcPr>
          <w:p w14:paraId="1D328A56" w14:textId="77777777" w:rsidR="00B26348" w:rsidRDefault="00000000">
            <w:r>
              <w:t>☐ Ensure leaders demonstrate commitment to safety</w:t>
            </w:r>
          </w:p>
        </w:tc>
      </w:tr>
    </w:tbl>
    <w:p w14:paraId="72BB3757" w14:textId="77777777" w:rsidR="00B26348" w:rsidRDefault="00B26348"/>
    <w:p w14:paraId="1346F8F9" w14:textId="77777777" w:rsidR="00B26348" w:rsidRDefault="00000000">
      <w:r>
        <w:rPr>
          <w:b/>
        </w:rPr>
        <w:t>527. Contractor Selection &amp; Management: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22AB8B" w14:textId="77777777">
        <w:tc>
          <w:tcPr>
            <w:tcW w:w="10512" w:type="dxa"/>
          </w:tcPr>
          <w:p w14:paraId="24CA1F62" w14:textId="77777777" w:rsidR="00B26348" w:rsidRDefault="00000000">
            <w:r>
              <w:t>☐ Enhance process for contractor prequalification</w:t>
            </w:r>
          </w:p>
        </w:tc>
      </w:tr>
      <w:tr w:rsidR="00B26348" w14:paraId="45A5E8AC" w14:textId="77777777">
        <w:tc>
          <w:tcPr>
            <w:tcW w:w="10512" w:type="dxa"/>
          </w:tcPr>
          <w:p w14:paraId="421BF57F" w14:textId="77777777" w:rsidR="00B26348" w:rsidRDefault="00000000">
            <w:r>
              <w:t>☐ Ensure prequalification of contractors</w:t>
            </w:r>
          </w:p>
        </w:tc>
      </w:tr>
      <w:tr w:rsidR="00B26348" w14:paraId="7513C4DA" w14:textId="77777777">
        <w:tc>
          <w:tcPr>
            <w:tcW w:w="10512" w:type="dxa"/>
          </w:tcPr>
          <w:p w14:paraId="08DBD8AB" w14:textId="77777777" w:rsidR="00B26348" w:rsidRDefault="00000000">
            <w:r>
              <w:t>☐ Ensure adequate contractor selected</w:t>
            </w:r>
          </w:p>
        </w:tc>
      </w:tr>
      <w:tr w:rsidR="00B26348" w14:paraId="7F1522D7" w14:textId="77777777">
        <w:tc>
          <w:tcPr>
            <w:tcW w:w="10512" w:type="dxa"/>
          </w:tcPr>
          <w:p w14:paraId="1273C9E5" w14:textId="77777777" w:rsidR="00B26348" w:rsidRDefault="00000000">
            <w:r>
              <w:t>☐ Effectively engage contractors</w:t>
            </w:r>
          </w:p>
        </w:tc>
      </w:tr>
    </w:tbl>
    <w:p w14:paraId="68E68B56" w14:textId="77777777" w:rsidR="00B26348" w:rsidRDefault="00B26348"/>
    <w:p w14:paraId="6F7C5E8C" w14:textId="77777777" w:rsidR="00B26348" w:rsidRDefault="00000000">
      <w:r>
        <w:rPr>
          <w:b/>
        </w:rPr>
        <w:t>528. Continuous Improvement: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EC8037" w14:textId="77777777">
        <w:tc>
          <w:tcPr>
            <w:tcW w:w="10512" w:type="dxa"/>
          </w:tcPr>
          <w:p w14:paraId="114407D0" w14:textId="77777777" w:rsidR="00B26348" w:rsidRDefault="00000000">
            <w:r>
              <w:t>☐ Capture lessons learned and trends</w:t>
            </w:r>
          </w:p>
        </w:tc>
      </w:tr>
      <w:tr w:rsidR="00B26348" w14:paraId="6B9DA082" w14:textId="77777777">
        <w:tc>
          <w:tcPr>
            <w:tcW w:w="10512" w:type="dxa"/>
          </w:tcPr>
          <w:p w14:paraId="00FFAD07" w14:textId="77777777" w:rsidR="00B26348" w:rsidRDefault="00000000">
            <w:r>
              <w:t>☐ Communicate lessons learned and trends</w:t>
            </w:r>
          </w:p>
        </w:tc>
      </w:tr>
      <w:tr w:rsidR="00B26348" w14:paraId="05C6CB69" w14:textId="77777777">
        <w:tc>
          <w:tcPr>
            <w:tcW w:w="10512" w:type="dxa"/>
          </w:tcPr>
          <w:p w14:paraId="1923998F" w14:textId="77777777" w:rsidR="00B26348" w:rsidRDefault="00000000">
            <w:r>
              <w:t>☐ Act on lessons learned and trends</w:t>
            </w:r>
          </w:p>
        </w:tc>
      </w:tr>
    </w:tbl>
    <w:p w14:paraId="3676210F" w14:textId="77777777" w:rsidR="00B26348" w:rsidRDefault="00B26348"/>
    <w:p w14:paraId="6CDF12D7" w14:textId="77777777" w:rsidR="00B26348" w:rsidRDefault="00000000">
      <w:r>
        <w:rPr>
          <w:b/>
        </w:rPr>
        <w:t>529. Equipment, Materials, Environment: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700A801" w14:textId="77777777">
        <w:tc>
          <w:tcPr>
            <w:tcW w:w="10512" w:type="dxa"/>
          </w:tcPr>
          <w:p w14:paraId="44E2AC81" w14:textId="77777777" w:rsidR="00B26348" w:rsidRDefault="00000000">
            <w:r>
              <w:t>☐ Ensure safe design</w:t>
            </w:r>
          </w:p>
        </w:tc>
      </w:tr>
      <w:tr w:rsidR="00B26348" w14:paraId="71C69423" w14:textId="77777777">
        <w:tc>
          <w:tcPr>
            <w:tcW w:w="10512" w:type="dxa"/>
          </w:tcPr>
          <w:p w14:paraId="7F3A11B7" w14:textId="77777777" w:rsidR="00B26348" w:rsidRDefault="00000000">
            <w:r>
              <w:t>☐ Ensure safe arrangement</w:t>
            </w:r>
          </w:p>
        </w:tc>
      </w:tr>
      <w:tr w:rsidR="00B26348" w14:paraId="7E72AE4F" w14:textId="77777777">
        <w:tc>
          <w:tcPr>
            <w:tcW w:w="10512" w:type="dxa"/>
          </w:tcPr>
          <w:p w14:paraId="6A2DE9E4" w14:textId="77777777" w:rsidR="00B26348" w:rsidRDefault="00000000">
            <w:r>
              <w:t>☐ Ensure purchasing protocols are followed</w:t>
            </w:r>
          </w:p>
        </w:tc>
      </w:tr>
      <w:tr w:rsidR="00B26348" w14:paraId="67C1A85B" w14:textId="77777777">
        <w:tc>
          <w:tcPr>
            <w:tcW w:w="10512" w:type="dxa"/>
          </w:tcPr>
          <w:p w14:paraId="10960EC7" w14:textId="77777777" w:rsidR="00B26348" w:rsidRDefault="00000000">
            <w:r>
              <w:t>☐ Ensure adequate maintenance is conducted</w:t>
            </w:r>
          </w:p>
        </w:tc>
      </w:tr>
      <w:tr w:rsidR="00B26348" w14:paraId="2C08C92F" w14:textId="77777777">
        <w:tc>
          <w:tcPr>
            <w:tcW w:w="10512" w:type="dxa"/>
          </w:tcPr>
          <w:p w14:paraId="0B649084" w14:textId="77777777" w:rsidR="00B26348" w:rsidRDefault="00000000">
            <w:r>
              <w:t>☐ Ensure adequate condition</w:t>
            </w:r>
          </w:p>
        </w:tc>
      </w:tr>
      <w:tr w:rsidR="00B26348" w14:paraId="67BE1385" w14:textId="77777777">
        <w:tc>
          <w:tcPr>
            <w:tcW w:w="10512" w:type="dxa"/>
          </w:tcPr>
          <w:p w14:paraId="681AD083" w14:textId="77777777" w:rsidR="00B26348" w:rsidRDefault="00000000">
            <w:r>
              <w:t>☐ Ensure availability</w:t>
            </w:r>
          </w:p>
        </w:tc>
      </w:tr>
      <w:tr w:rsidR="00B26348" w14:paraId="4B42686F" w14:textId="77777777">
        <w:tc>
          <w:tcPr>
            <w:tcW w:w="10512" w:type="dxa"/>
          </w:tcPr>
          <w:p w14:paraId="01FFBEAB" w14:textId="77777777" w:rsidR="00B26348" w:rsidRDefault="00000000">
            <w:r>
              <w:t>☐ Ensure safe work area</w:t>
            </w:r>
          </w:p>
        </w:tc>
      </w:tr>
    </w:tbl>
    <w:p w14:paraId="4DAD3AA6" w14:textId="77777777" w:rsidR="00B26348" w:rsidRDefault="00B26348"/>
    <w:p w14:paraId="09AFD85C" w14:textId="77777777" w:rsidR="00B26348" w:rsidRDefault="00000000">
      <w:r>
        <w:rPr>
          <w:b/>
        </w:rPr>
        <w:t>530. Division of Work that had a Design Problem</w:t>
      </w:r>
      <w:r>
        <w:rPr>
          <w:i/>
          <w:color w:val="666666"/>
          <w:sz w:val="16"/>
        </w:rPr>
        <w:t xml:space="preserve">  [List Drop-down]</w:t>
      </w:r>
    </w:p>
    <w:p w14:paraId="3A0C0409" w14:textId="77777777" w:rsidR="00B26348" w:rsidRDefault="00000000">
      <w:pPr>
        <w:ind w:left="216"/>
      </w:pPr>
      <w:r>
        <w:rPr>
          <w:i/>
        </w:rPr>
        <w:t>What was the scope/division of work that caused/contributed to the incident?</w:t>
      </w:r>
      <w:r>
        <w:rPr>
          <w:i/>
        </w:rPr>
        <w:br/>
        <w:t>If a plumber doing roof drains fell over a roof parapet that was shorter than guardrail height, the Division would be roofing which is 07 Thermal and Moisture Protection (not plumbing)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B85FD21" w14:textId="77777777">
        <w:tc>
          <w:tcPr>
            <w:tcW w:w="5256" w:type="dxa"/>
          </w:tcPr>
          <w:p w14:paraId="7A039319" w14:textId="77777777" w:rsidR="00B26348" w:rsidRDefault="00000000">
            <w:r>
              <w:t>○ 0 Not related to a scope of work - N/A</w:t>
            </w:r>
          </w:p>
        </w:tc>
        <w:tc>
          <w:tcPr>
            <w:tcW w:w="5256" w:type="dxa"/>
          </w:tcPr>
          <w:p w14:paraId="762F315F" w14:textId="77777777" w:rsidR="00B26348" w:rsidRDefault="00000000">
            <w:r>
              <w:t>○ 00 TBD / Answer Pending</w:t>
            </w:r>
          </w:p>
        </w:tc>
      </w:tr>
      <w:tr w:rsidR="00B26348" w14:paraId="21692C01" w14:textId="77777777">
        <w:tc>
          <w:tcPr>
            <w:tcW w:w="5256" w:type="dxa"/>
          </w:tcPr>
          <w:p w14:paraId="2E4C98F5" w14:textId="77777777" w:rsidR="00B26348" w:rsidRDefault="00000000">
            <w:r>
              <w:t>○ 00 00 00 - General Conditions &amp; General Requirements</w:t>
            </w:r>
          </w:p>
        </w:tc>
        <w:tc>
          <w:tcPr>
            <w:tcW w:w="5256" w:type="dxa"/>
          </w:tcPr>
          <w:p w14:paraId="4B94AACC" w14:textId="77777777" w:rsidR="00B26348" w:rsidRDefault="00000000">
            <w:r>
              <w:t>○ 02 00 00 - Existing Conditions</w:t>
            </w:r>
          </w:p>
        </w:tc>
      </w:tr>
      <w:tr w:rsidR="00B26348" w14:paraId="16A9D414" w14:textId="77777777">
        <w:tc>
          <w:tcPr>
            <w:tcW w:w="5256" w:type="dxa"/>
          </w:tcPr>
          <w:p w14:paraId="5AC9D84F" w14:textId="77777777" w:rsidR="00B26348" w:rsidRDefault="00000000">
            <w:r>
              <w:t>○ 03 00 00 - Concrete</w:t>
            </w:r>
          </w:p>
        </w:tc>
        <w:tc>
          <w:tcPr>
            <w:tcW w:w="5256" w:type="dxa"/>
          </w:tcPr>
          <w:p w14:paraId="0C7C4683" w14:textId="77777777" w:rsidR="00B26348" w:rsidRDefault="00000000">
            <w:r>
              <w:t>○ 04 00 00 - Masonry</w:t>
            </w:r>
          </w:p>
        </w:tc>
      </w:tr>
      <w:tr w:rsidR="00B26348" w14:paraId="679170F5" w14:textId="77777777">
        <w:tc>
          <w:tcPr>
            <w:tcW w:w="5256" w:type="dxa"/>
          </w:tcPr>
          <w:p w14:paraId="0C39B77E" w14:textId="77777777" w:rsidR="00B26348" w:rsidRDefault="00000000">
            <w:r>
              <w:t>○ 05 00 00 - Metals</w:t>
            </w:r>
          </w:p>
        </w:tc>
        <w:tc>
          <w:tcPr>
            <w:tcW w:w="5256" w:type="dxa"/>
          </w:tcPr>
          <w:p w14:paraId="1D412768" w14:textId="77777777" w:rsidR="00B26348" w:rsidRDefault="00000000">
            <w:r>
              <w:t>○ 06 00 00 - Wood, Plastics, and Composites</w:t>
            </w:r>
          </w:p>
        </w:tc>
      </w:tr>
      <w:tr w:rsidR="00B26348" w14:paraId="582047F7" w14:textId="77777777">
        <w:tc>
          <w:tcPr>
            <w:tcW w:w="5256" w:type="dxa"/>
          </w:tcPr>
          <w:p w14:paraId="51A75F57" w14:textId="77777777" w:rsidR="00B26348" w:rsidRDefault="00000000">
            <w:r>
              <w:t>○ 07 00 00 - Thermal and Moisture Protection</w:t>
            </w:r>
          </w:p>
        </w:tc>
        <w:tc>
          <w:tcPr>
            <w:tcW w:w="5256" w:type="dxa"/>
          </w:tcPr>
          <w:p w14:paraId="1D015B82" w14:textId="77777777" w:rsidR="00B26348" w:rsidRDefault="00000000">
            <w:r>
              <w:t>○ 08 00 00 - Openings</w:t>
            </w:r>
          </w:p>
        </w:tc>
      </w:tr>
      <w:tr w:rsidR="00B26348" w14:paraId="4E35FBE5" w14:textId="77777777">
        <w:tc>
          <w:tcPr>
            <w:tcW w:w="5256" w:type="dxa"/>
          </w:tcPr>
          <w:p w14:paraId="6975C258" w14:textId="77777777" w:rsidR="00B26348" w:rsidRDefault="00000000">
            <w:r>
              <w:t>○ 09 00 00 - Finishes</w:t>
            </w:r>
          </w:p>
        </w:tc>
        <w:tc>
          <w:tcPr>
            <w:tcW w:w="5256" w:type="dxa"/>
          </w:tcPr>
          <w:p w14:paraId="65AD8E39" w14:textId="77777777" w:rsidR="00B26348" w:rsidRDefault="00000000">
            <w:r>
              <w:t>○ 10 00 00 - Specialties</w:t>
            </w:r>
          </w:p>
        </w:tc>
      </w:tr>
      <w:tr w:rsidR="00B26348" w14:paraId="55BA23FC" w14:textId="77777777">
        <w:tc>
          <w:tcPr>
            <w:tcW w:w="5256" w:type="dxa"/>
          </w:tcPr>
          <w:p w14:paraId="080D5C35" w14:textId="77777777" w:rsidR="00B26348" w:rsidRDefault="00000000">
            <w:r>
              <w:t>○ 11 00 00 - Equipment</w:t>
            </w:r>
          </w:p>
        </w:tc>
        <w:tc>
          <w:tcPr>
            <w:tcW w:w="5256" w:type="dxa"/>
          </w:tcPr>
          <w:p w14:paraId="039712D5" w14:textId="77777777" w:rsidR="00B26348" w:rsidRDefault="00000000">
            <w:r>
              <w:t>○ 12 00 00 - Furnishings</w:t>
            </w:r>
          </w:p>
        </w:tc>
      </w:tr>
      <w:tr w:rsidR="00B26348" w14:paraId="0CDBC2B3" w14:textId="77777777">
        <w:tc>
          <w:tcPr>
            <w:tcW w:w="5256" w:type="dxa"/>
          </w:tcPr>
          <w:p w14:paraId="610353A3" w14:textId="77777777" w:rsidR="00B26348" w:rsidRDefault="00000000">
            <w:r>
              <w:t>○ 13 00 00 - Special Construction</w:t>
            </w:r>
          </w:p>
        </w:tc>
        <w:tc>
          <w:tcPr>
            <w:tcW w:w="5256" w:type="dxa"/>
          </w:tcPr>
          <w:p w14:paraId="57AC6CEE" w14:textId="77777777" w:rsidR="00B26348" w:rsidRDefault="00000000">
            <w:r>
              <w:t>○ 14 00 00 - Conveying Equipment</w:t>
            </w:r>
          </w:p>
        </w:tc>
      </w:tr>
      <w:tr w:rsidR="00B26348" w14:paraId="49B52B98" w14:textId="77777777">
        <w:tc>
          <w:tcPr>
            <w:tcW w:w="5256" w:type="dxa"/>
          </w:tcPr>
          <w:p w14:paraId="65C91781" w14:textId="77777777" w:rsidR="00B26348" w:rsidRDefault="00000000">
            <w:r>
              <w:t>○ 21 00 00 - Fire Suppression</w:t>
            </w:r>
          </w:p>
        </w:tc>
        <w:tc>
          <w:tcPr>
            <w:tcW w:w="5256" w:type="dxa"/>
          </w:tcPr>
          <w:p w14:paraId="6E979ED4" w14:textId="77777777" w:rsidR="00B26348" w:rsidRDefault="00000000">
            <w:r>
              <w:t>○ 22 00 00 - Plumbing</w:t>
            </w:r>
          </w:p>
        </w:tc>
      </w:tr>
      <w:tr w:rsidR="00B26348" w14:paraId="202064B6" w14:textId="77777777">
        <w:tc>
          <w:tcPr>
            <w:tcW w:w="5256" w:type="dxa"/>
          </w:tcPr>
          <w:p w14:paraId="4656345E" w14:textId="77777777" w:rsidR="00B26348" w:rsidRDefault="00000000">
            <w:r>
              <w:t>○ 23 00 00 - Heating Ventilating and Air Conditioning (HVAC)</w:t>
            </w:r>
          </w:p>
        </w:tc>
        <w:tc>
          <w:tcPr>
            <w:tcW w:w="5256" w:type="dxa"/>
          </w:tcPr>
          <w:p w14:paraId="7423E54B" w14:textId="77777777" w:rsidR="00B26348" w:rsidRDefault="00000000">
            <w:r>
              <w:t>○ 25 50 00 - Integrated Automation Facility Controls</w:t>
            </w:r>
          </w:p>
        </w:tc>
      </w:tr>
      <w:tr w:rsidR="00B26348" w14:paraId="7B67EB60" w14:textId="77777777">
        <w:tc>
          <w:tcPr>
            <w:tcW w:w="5256" w:type="dxa"/>
          </w:tcPr>
          <w:p w14:paraId="15C45457" w14:textId="77777777" w:rsidR="00B26348" w:rsidRDefault="00000000">
            <w:r>
              <w:t>○ 26 00 00 - Electrical</w:t>
            </w:r>
          </w:p>
        </w:tc>
        <w:tc>
          <w:tcPr>
            <w:tcW w:w="5256" w:type="dxa"/>
          </w:tcPr>
          <w:p w14:paraId="27E44641" w14:textId="77777777" w:rsidR="00B26348" w:rsidRDefault="00000000">
            <w:r>
              <w:t>○ 27 00 00 - Communications</w:t>
            </w:r>
          </w:p>
        </w:tc>
      </w:tr>
      <w:tr w:rsidR="00B26348" w14:paraId="765CB00B" w14:textId="77777777">
        <w:tc>
          <w:tcPr>
            <w:tcW w:w="5256" w:type="dxa"/>
          </w:tcPr>
          <w:p w14:paraId="5CBDB1D1" w14:textId="77777777" w:rsidR="00B26348" w:rsidRDefault="00000000">
            <w:r>
              <w:t>○ 28 00 00 - Electronic Safety &amp; Security</w:t>
            </w:r>
          </w:p>
        </w:tc>
        <w:tc>
          <w:tcPr>
            <w:tcW w:w="5256" w:type="dxa"/>
          </w:tcPr>
          <w:p w14:paraId="745B8726" w14:textId="77777777" w:rsidR="00B26348" w:rsidRDefault="00000000">
            <w:r>
              <w:t>○ 31 00 00 - Earthwork</w:t>
            </w:r>
          </w:p>
        </w:tc>
      </w:tr>
      <w:tr w:rsidR="00B26348" w14:paraId="1C49FD37" w14:textId="77777777">
        <w:tc>
          <w:tcPr>
            <w:tcW w:w="5256" w:type="dxa"/>
          </w:tcPr>
          <w:p w14:paraId="5CDA7DEC" w14:textId="77777777" w:rsidR="00B26348" w:rsidRDefault="00000000">
            <w:r>
              <w:t>○ 32 00 00 - Exterior Improvements</w:t>
            </w:r>
          </w:p>
        </w:tc>
        <w:tc>
          <w:tcPr>
            <w:tcW w:w="5256" w:type="dxa"/>
          </w:tcPr>
          <w:p w14:paraId="451D9E2D" w14:textId="77777777" w:rsidR="00B26348" w:rsidRDefault="00000000">
            <w:r>
              <w:t>○ 33 00 00 - Utilities</w:t>
            </w:r>
          </w:p>
        </w:tc>
      </w:tr>
      <w:tr w:rsidR="00B26348" w14:paraId="48E49FE7" w14:textId="77777777">
        <w:tc>
          <w:tcPr>
            <w:tcW w:w="5256" w:type="dxa"/>
          </w:tcPr>
          <w:p w14:paraId="5D83EACA" w14:textId="77777777" w:rsidR="00B26348" w:rsidRDefault="00000000">
            <w:r>
              <w:t>○ 34 00 00 - Transportation</w:t>
            </w:r>
          </w:p>
        </w:tc>
        <w:tc>
          <w:tcPr>
            <w:tcW w:w="5256" w:type="dxa"/>
          </w:tcPr>
          <w:p w14:paraId="28D32FFC" w14:textId="77777777" w:rsidR="00B26348" w:rsidRDefault="00000000">
            <w:r>
              <w:t>○ 40 00 00 - Process Interconnections</w:t>
            </w:r>
          </w:p>
        </w:tc>
      </w:tr>
      <w:tr w:rsidR="00B26348" w14:paraId="1C7618ED" w14:textId="77777777">
        <w:tc>
          <w:tcPr>
            <w:tcW w:w="5256" w:type="dxa"/>
          </w:tcPr>
          <w:p w14:paraId="05D73418" w14:textId="77777777" w:rsidR="00B26348" w:rsidRDefault="00000000">
            <w:r>
              <w:t>○ 41 00 00 - Material Processing &amp; Handling Equipment</w:t>
            </w:r>
          </w:p>
        </w:tc>
        <w:tc>
          <w:tcPr>
            <w:tcW w:w="5256" w:type="dxa"/>
          </w:tcPr>
          <w:p w14:paraId="2BF621A9" w14:textId="77777777" w:rsidR="00B26348" w:rsidRDefault="00000000">
            <w:r>
              <w:t>○ 42 00 00 - Process Heating/Cooling/Drying Equipment</w:t>
            </w:r>
          </w:p>
        </w:tc>
      </w:tr>
      <w:tr w:rsidR="00B26348" w14:paraId="5B129015" w14:textId="77777777">
        <w:tc>
          <w:tcPr>
            <w:tcW w:w="5256" w:type="dxa"/>
          </w:tcPr>
          <w:p w14:paraId="79A70F57" w14:textId="77777777" w:rsidR="00B26348" w:rsidRDefault="00000000">
            <w:r>
              <w:t>○ 43 00 00 - Process Gas &amp; Liquid Handling/Purification/Storage Equipment</w:t>
            </w:r>
          </w:p>
        </w:tc>
        <w:tc>
          <w:tcPr>
            <w:tcW w:w="5256" w:type="dxa"/>
          </w:tcPr>
          <w:p w14:paraId="1904753E" w14:textId="77777777" w:rsidR="00B26348" w:rsidRDefault="00000000">
            <w:r>
              <w:t>○ 44 00 00 - Pollution &amp; Waste Control Equipment</w:t>
            </w:r>
          </w:p>
        </w:tc>
      </w:tr>
      <w:tr w:rsidR="00B26348" w14:paraId="2DB924E8" w14:textId="77777777">
        <w:tc>
          <w:tcPr>
            <w:tcW w:w="5256" w:type="dxa"/>
          </w:tcPr>
          <w:p w14:paraId="722E572F" w14:textId="77777777" w:rsidR="00B26348" w:rsidRDefault="00000000">
            <w:r>
              <w:t>○ 45 00 00 - Industry-Specific Manufacturing Equipment</w:t>
            </w:r>
          </w:p>
        </w:tc>
        <w:tc>
          <w:tcPr>
            <w:tcW w:w="5256" w:type="dxa"/>
          </w:tcPr>
          <w:p w14:paraId="76D392F1" w14:textId="77777777" w:rsidR="00B26348" w:rsidRDefault="00000000">
            <w:r>
              <w:t>○ 46 00 00 - Water &amp; Wastewater Equipment</w:t>
            </w:r>
          </w:p>
        </w:tc>
      </w:tr>
      <w:tr w:rsidR="00B26348" w14:paraId="22DF4C8F" w14:textId="77777777">
        <w:tc>
          <w:tcPr>
            <w:tcW w:w="5256" w:type="dxa"/>
          </w:tcPr>
          <w:p w14:paraId="32C9ADC7" w14:textId="77777777" w:rsidR="00B26348" w:rsidRDefault="00000000">
            <w:r>
              <w:t>○ 48 00 00 - Electrical Power Generation</w:t>
            </w:r>
          </w:p>
        </w:tc>
        <w:tc>
          <w:tcPr>
            <w:tcW w:w="5256" w:type="dxa"/>
          </w:tcPr>
          <w:p w14:paraId="7E1C686E" w14:textId="77777777" w:rsidR="00B26348" w:rsidRDefault="00B26348"/>
        </w:tc>
      </w:tr>
    </w:tbl>
    <w:p w14:paraId="6B88C285" w14:textId="77777777" w:rsidR="00B26348" w:rsidRDefault="00B26348"/>
    <w:p w14:paraId="789B4779" w14:textId="77777777" w:rsidR="00B26348" w:rsidRDefault="00000000">
      <w:r>
        <w:rPr>
          <w:b/>
        </w:rPr>
        <w:t>531. Optional: Causal Analysis Details</w:t>
      </w:r>
      <w:r>
        <w:rPr>
          <w:i/>
          <w:color w:val="666666"/>
          <w:sz w:val="16"/>
        </w:rPr>
        <w:t xml:space="preserve">  [Text Long]</w:t>
      </w:r>
    </w:p>
    <w:p w14:paraId="7811E12B" w14:textId="77777777" w:rsidR="00B26348" w:rsidRDefault="00000000">
      <w:r>
        <w:t>Response: ________________________________________________________________________________</w:t>
      </w:r>
    </w:p>
    <w:p w14:paraId="60F82455" w14:textId="77777777" w:rsidR="00B26348" w:rsidRDefault="00000000">
      <w:r>
        <w:t>__________________________________________________________________________________________</w:t>
      </w:r>
    </w:p>
    <w:p w14:paraId="2A96B882" w14:textId="77777777" w:rsidR="00B26348" w:rsidRDefault="00000000">
      <w:r>
        <w:t>__________________________________________________________________________________________</w:t>
      </w:r>
    </w:p>
    <w:p w14:paraId="73310EB8" w14:textId="77777777" w:rsidR="00B26348" w:rsidRDefault="00000000">
      <w:r>
        <w:t>__________________________________________________________________________________________</w:t>
      </w:r>
    </w:p>
    <w:p w14:paraId="3C0E8B3A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